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80"/>
        <w:jc w:val="center"/>
      </w:pPr>
      <w:r>
        <w:rPr>
          <w:rFonts w:ascii="Calibri" w:hAnsi="Calibri" w:cs="Calibri"/>
          <w:b/>
          <w:i w:val="0"/>
          <w:sz w:val="30"/>
        </w:rPr>
        <w:t>Λύσεις Διαγωνίσματος 4</w:t>
      </w:r>
    </w:p>
    <w:p>
      <w:pPr>
        <w:spacing w:after="200"/>
        <w:jc w:val="center"/>
      </w:pPr>
      <w:r>
        <w:rPr>
          <w:rFonts w:ascii="Calibri" w:hAnsi="Calibri" w:cs="Calibri"/>
          <w:b w:val="0"/>
          <w:i w:val="0"/>
          <w:sz w:val="22"/>
        </w:rPr>
        <w:t>Ενδεικτικές λύσεις σε μορφή Word</w:t>
      </w:r>
    </w:p>
    <w:p>
      <w:pPr>
        <w:pStyle w:val="Heading1"/>
      </w:pPr>
      <w:r>
        <w:rPr>
          <w:rFonts w:ascii="Calibri" w:hAnsi="Calibri" w:cs="Calibri"/>
          <w:b/>
          <w:i w:val="0"/>
          <w:sz w:val="26"/>
        </w:rPr>
        <w:t>ΘΕΜΑ Α</w:t>
      </w:r>
    </w:p>
    <w:p>
      <w:pPr>
        <w:pStyle w:val="Heading2"/>
      </w:pPr>
      <w:r>
        <w:rPr>
          <w:rFonts w:ascii="Calibri" w:hAnsi="Calibri" w:cs="Calibri"/>
          <w:b/>
          <w:i w:val="0"/>
          <w:sz w:val="24"/>
        </w:rPr>
        <w:t>Α1.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>1. ΣΩΣΤΟ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>2. ΛΑΘΟΣ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>3. ΛΑΘΟΣ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>4. ΣΩΣΤΟ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>5. ΛΑΘΟΣ</w:t>
      </w:r>
    </w:p>
    <w:p>
      <w:pPr>
        <w:pStyle w:val="Heading2"/>
      </w:pPr>
      <w:r>
        <w:rPr>
          <w:rFonts w:ascii="Calibri" w:hAnsi="Calibri" w:cs="Calibri"/>
          <w:b/>
          <w:i w:val="0"/>
          <w:sz w:val="24"/>
        </w:rPr>
        <w:t>Α2.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>α) i) Απαιτούνται 3 απωθήσεις.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 xml:space="preserve">   ii) Αφού top = 3, ενεργά στοιχεία της στοίβας είναι μόνο όσα βρίσκονται μέχρι τη θέση 3.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>β) i) Απαιτούνται 4 εξαγωγές.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 xml:space="preserve">   ii) Από τη θέση front μέχρι τη θέση rear υπάρχουν 4 ενεργά στοιχεία στην ουρά.</w:t>
      </w:r>
    </w:p>
    <w:p>
      <w:pPr>
        <w:pStyle w:val="Heading2"/>
      </w:pPr>
      <w:r>
        <w:rPr>
          <w:rFonts w:ascii="Calibri" w:hAnsi="Calibri" w:cs="Calibri"/>
          <w:b/>
          <w:i w:val="0"/>
          <w:sz w:val="24"/>
        </w:rPr>
        <w:t>Α3.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>α) i) 3 φορές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 xml:space="preserve">   ii) 0 φορές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 xml:space="preserve">   iii) 1 φορά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>β) Μία σωστή έκφραση είναι: Μ &lt;- A + 10</w:t>
      </w:r>
    </w:p>
    <w:p>
      <w:pPr>
        <w:pStyle w:val="Heading2"/>
      </w:pPr>
      <w:r>
        <w:rPr>
          <w:rFonts w:ascii="Calibri" w:hAnsi="Calibri" w:cs="Calibri"/>
          <w:b/>
          <w:i w:val="0"/>
          <w:sz w:val="24"/>
        </w:rPr>
        <w:t>Α4.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>Κριτήρια αλγορίθμου: Είσοδος, Έξοδος, Καθοριστικότητα, Περατότητα, Αποτελεσματικότητα.</w:t>
      </w:r>
    </w:p>
    <w:p>
      <w:pPr>
        <w:pStyle w:val="Heading1"/>
      </w:pPr>
      <w:r>
        <w:rPr>
          <w:rFonts w:ascii="Calibri" w:hAnsi="Calibri" w:cs="Calibri"/>
          <w:b/>
          <w:i w:val="0"/>
          <w:sz w:val="26"/>
        </w:rPr>
        <w:t>ΘΕΜΑ Β</w:t>
      </w:r>
    </w:p>
    <w:p>
      <w:pPr>
        <w:pStyle w:val="Heading2"/>
      </w:pPr>
      <w:r>
        <w:rPr>
          <w:rFonts w:ascii="Calibri" w:hAnsi="Calibri" w:cs="Calibri"/>
          <w:b/>
          <w:i w:val="0"/>
          <w:sz w:val="24"/>
        </w:rPr>
        <w:t>Β1.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>ΑΝ Χ = 5 ΤΟΤΕ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ΓΡΑΨΕ 'Α'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>ΑΛΛΙΩΣ_ΑΝ Χ = 8 Ή Χ = 10 ΤΟΤΕ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ΓΡΑΨΕ 'Β'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>ΑΛΛΙΩΣ_ΑΝ Χ &lt; 15 ΤΟΤΕ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ΓΡΑΨΕ 'Γ'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>ΑΛΛΙΩΣ_ΑΝ Χ &gt;= 20 ΚΑΙ Χ &lt;= 30 ΤΟΤΕ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ΓΡΑΨΕ 'Δ'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>ΑΛΛΙΩΣ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ΓΡΑΨΕ 'Ε'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>ΤΕΛΟΣ_ΑΝ</w:t>
      </w:r>
    </w:p>
    <w:p/>
    <w:p>
      <w:pPr>
        <w:pStyle w:val="Heading2"/>
      </w:pPr>
      <w:r>
        <w:rPr>
          <w:rFonts w:ascii="Calibri" w:hAnsi="Calibri" w:cs="Calibri"/>
          <w:b/>
          <w:i w:val="0"/>
          <w:sz w:val="24"/>
        </w:rPr>
        <w:t>Β2.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>(1) ΚΑΙ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>(2) π + 1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>(3) 0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>(4) π_α + 1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>(5) 0</w:t>
      </w:r>
    </w:p>
    <w:p>
      <w:pPr>
        <w:pStyle w:val="Heading1"/>
      </w:pPr>
      <w:r>
        <w:rPr>
          <w:rFonts w:ascii="Calibri" w:hAnsi="Calibri" w:cs="Calibri"/>
          <w:b/>
          <w:i w:val="0"/>
          <w:sz w:val="26"/>
        </w:rPr>
        <w:t>ΘΕΜΑ Γ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>ΠΡΟΓΡΑΜΜΑ G4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>ΜΕΤΑΒΛΗΤΕΣ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ΑΚΕΡΑΙΕΣ: δευτ, πληθος, πληθος_1ευρω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ΠΡΑΓΜΑΤΙΚΕΣ: χρ, συν_χρ, μεγ_χρ, ποσοστο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>ΑΡΧΗ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πληθος &lt;- 0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πληθος_1ευρω &lt;- 0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συν_χρ &lt;- 0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ΑΡΧΗ_ΕΠΑΝΑΛΗΨΗΣ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ΑΡΧΗ_ΕΠΑΝΑΛΗΨΗΣ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   ΔΙΑΒΑΣΕ δευτ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ΜΕΧΡΙΣ_ΟΤΟΥ δευτ &gt; 0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χρ &lt;- ΧΡΕΩΣΗ(δευτ)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ΓΡΑΨΕ 'Χρέωση κλήσης: ', χρ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πληθος &lt;- πληθος + 1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συν_χρ &lt;- συν_χρ + χρ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ΑΝ χρ &gt;= 1 ΤΟΤΕ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   πληθος_1ευρω &lt;- πληθος_1ευρω + 1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ΤΕΛΟΣ_ΑΝ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ΑΝ πληθος = 1 ΤΟΤΕ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   μεγ_χρ &lt;- χρ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ΑΛΛΙΩΣ_ΑΝ χρ &gt; μεγ_χρ ΤΟΤΕ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   μεγ_χρ &lt;- χρ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ΤΕΛΟΣ_ΑΝ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ΜΕΧΡΙΣ_ΟΤΟΥ συν_χρ &gt; 8 Ή πληθος = 80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ποσοστο &lt;- πληθος_1ευρω * 100 / πληθος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ΓΡΑΨΕ 'Πλήθος κλήσεων: ', πληθος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ΓΡΑΨΕ 'Ποσοστό κλήσεων με χρέωση &gt;=1 ευρώ: ', ποσοστο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ΓΡΑΨΕ 'Μεγαλύτερη χρέωση: ', μεγ_χρ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>ΤΕΛΟΣ_ΠΡΟΓΡΑΜΜΑΤΟΣ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>ΣΥΝΑΡΤΗΣΗ ΧΡΕΩΣΗ(δευτ): ΠΡΑΓΜΑΤΙΚΗ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>ΜΕΤΑΒΛΗΤΕΣ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ΑΚΕΡΑΙΕΣ: δευτ, λεπτα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>ΑΡΧΗ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λεπτα &lt;- δευτ DIV 60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ΑΝ δευτ MOD 60 &lt;&gt; 0 ΤΟΤΕ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λεπτα &lt;- λεπτα + 1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ΤΕΛΟΣ_ΑΝ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ΑΝ λεπτα &lt;= 3 ΤΟΤΕ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ΧΡΕΩΣΗ &lt;- λεπτα * 0.05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ΑΛΛΙΩΣ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ΧΡΕΩΣΗ &lt;- 3 * 0.05 + (λεπτα - 3) * 0.03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ΤΕΛΟΣ_ΑΝ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>ΤΕΛΟΣ_ΣΥΝΑΡΤΗΣΗΣ</w:t>
      </w:r>
    </w:p>
    <w:p/>
    <w:p>
      <w:pPr>
        <w:pStyle w:val="Heading1"/>
      </w:pPr>
      <w:r>
        <w:rPr>
          <w:rFonts w:ascii="Calibri" w:hAnsi="Calibri" w:cs="Calibri"/>
          <w:b/>
          <w:i w:val="0"/>
          <w:sz w:val="26"/>
        </w:rPr>
        <w:t>ΘΕΜΑ Δ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>ΠΡΟΓΡΑΜΜΑ D4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>ΜΕΤΑΒΛΗΤΕΣ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ΧΑΡΑΚΤΗΡΕΣ: ΟΝ[12], ζητ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ΑΚΕΡΑΙΕΣ: Κ[12,6], i, j, θ, αθρ, max_θ, max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>ΑΡΧΗ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! Δ1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ΓΙΑ i ΑΠΟ 1 ΜΕΧΡΙ 12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ΔΙΑΒΑΣΕ ΟΝ[i]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ΓΙΑ j ΑΠΟ 1 ΜΕΧΡΙ 6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   ΔΙΑΒΑΣΕ Κ[i,j]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ΤΕΛΟΣ_ΕΠΑΝΑΛΗΨΗΣ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ΤΕΛΟΣ_ΕΠΑΝΑΛΗΨΗΣ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! Δ2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ΓΙΑ i ΑΠΟ 1 ΜΕΧΡΙ 12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αθρ &lt;- 0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ΓΙΑ j ΑΠΟ 1 ΜΕΧΡΙ 6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   αθρ &lt;- αθρ + Κ[i,j]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ΤΕΛΟΣ_ΕΠΑΝΑΛΗΨΗΣ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ΓΡΑΨΕ ΟΝ[i], αθρ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ΤΕΛΟΣ_ΕΠΑΝΑΛΗΨΗΣ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! Δ3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max_θ &lt;- 1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max &lt;- 0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ΓΙΑ j ΑΠΟ 1 ΜΕΧΡΙ 6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max &lt;- max + Κ[1,j]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ΤΕΛΟΣ_ΕΠΑΝΑΛΗΨΗΣ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ΓΙΑ i ΑΠΟ 2 ΜΕΧΡΙ 12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αθρ &lt;- 0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ΓΙΑ j ΑΠΟ 1 ΜΕΧΡΙ 6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   αθρ &lt;- αθρ + Κ[i,j]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ΤΕΛΟΣ_ΕΠΑΝΑΛΗΨΗΣ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ΑΝ αθρ &gt; max ΤΟΤΕ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   max &lt;- αθρ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   max_θ &lt;- i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ΤΕΛΟΣ_ΑΝ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ΤΕΛΟΣ_ΕΠΑΝΑΛΗΨΗΣ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ΓΡΑΨΕ 'Ξενοδοχείο με περισσότερες κρατήσεις: ', ΟΝ[max_θ]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! Δ4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ΔΙΑΒΑΣΕ ζητ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θ &lt;- ΑΝΑΖ(ΟΝ, ζητ)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ΑΝ θ = 0 ΤΟΤΕ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ΓΡΑΨΕ 'ΑΝΥΠΑΡΚΤΟ ΞΕΝΟΔΟΧΕΙΟ'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ΑΛΛΙΩΣ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ΓΙΑ j ΑΠΟ 1 ΜΕΧΡΙ 6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   ΓΡΑΨΕ Κ[θ,j]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ΤΕΛΟΣ_ΕΠΑΝΑΛΗΨΗΣ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ΤΕΛΟΣ_ΑΝ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! Δ6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ΓΙΑ j ΑΠΟ 1 ΜΕΧΡΙ 6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max &lt;- Κ[1,j]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max_θ &lt;- 1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ΓΙΑ i ΑΠΟ 2 ΜΕΧΡΙ 12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   ΑΝ Κ[i,j] &gt; max ΤΟΤΕ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      max &lt;- Κ[i,j]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      max_θ &lt;- i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   ΤΕΛΟΣ_ΑΝ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ΤΕΛΟΣ_ΕΠΑΝΑΛΗΨΗΣ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ΓΡΑΨΕ 'Μήνας ', j, ': ', ΟΝ[max_θ]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ΤΕΛΟΣ_ΕΠΑΝΑΛΗΨΗΣ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>ΤΕΛΟΣ_ΠΡΟΓΡΑΜΜΑΤΟΣ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>ΣΥΝΑΡΤΗΣΗ ΑΝΑΖ(ΟΝ, ζητ): ΑΚΕΡΑΙΑ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>ΜΕΤΑΒΛΗΤΕΣ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ΧΑΡΑΚΤΗΡΕΣ: ΟΝ[12], ζητ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ΑΚΕΡΑΙΕΣ: i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>ΑΡΧΗ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ΑΝΑΖ &lt;- 0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ΓΙΑ i ΑΠΟ 1 ΜΕΧΡΙ 12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ΑΝ ΟΝ[i] = ζητ ΤΟΤΕ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   ΑΝΑΖ &lt;- i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ΤΕΛΟΣ_ΑΝ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ΤΕΛΟΣ_ΕΠΑΝΑΛΗΨΗΣ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>ΤΕΛΟΣ_ΣΥΝΑΡΤΗΣΗΣ</w:t>
      </w:r>
    </w:p>
    <w:p/>
    <w:sectPr w:rsidR="00FC693F" w:rsidRPr="0006063C" w:rsidSect="00034616">
      <w:pgSz w:w="12240" w:h="15840"/>
      <w:pgMar w:top="1134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Calibri" w:hAnsi="Calibr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Greek">
    <w:name w:val="CodeGreek"/>
    <w:basedOn w:val="Normal"/>
    <w:rPr>
      <w:rFonts w:ascii="Courier New" w:hAnsi="Courier New"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