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Calibri" w:hAnsi="Calibri" w:cs="Calibri"/>
          <w:b/>
          <w:i w:val="0"/>
          <w:sz w:val="30"/>
        </w:rPr>
        <w:t>Λύσεις Διαγωνίσματος 3</w:t>
      </w:r>
    </w:p>
    <w:p>
      <w:pPr>
        <w:spacing w:after="200"/>
        <w:jc w:val="center"/>
      </w:pPr>
      <w:r>
        <w:rPr>
          <w:rFonts w:ascii="Calibri" w:hAnsi="Calibri" w:cs="Calibri"/>
          <w:b w:val="0"/>
          <w:i w:val="0"/>
          <w:sz w:val="22"/>
        </w:rPr>
        <w:t>Ενδεικτικές λύσεις σε μορφή Word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Α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Α1.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5. ΣΩΣΤΟ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Τέσσερις βασικές λειτουργίες επί των δομών δεδομένων: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Προσπέλαση / διάσχιση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Αναζήτηση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Εισαγωγή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Διαγραφή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Ταξινόμηση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Συγχώνευση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Αντικείμενο πρόγραμμα: το πρόγραμμα σε γλώσσα μηχανής που παράγεται από τον μεταγλωττιστή.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Εμφανίζει: 5, 9, 13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Εμφανίζει: 9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γ) Εμφανίζει: 1, 5, 9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Α4.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ΔΙΑΒΑΣΕ 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ΑΝ α &gt;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Σ &lt;- Σ + 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ΜΕΧΡΙΣ_ΟΤΟΥ α &lt;=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ΤΕΛΟΣ_ΑΝ</w:t>
      </w:r>
    </w:p>
    <w:p/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Α5.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S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ΔΙΑΒΑΣΕ 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ΟΣΟ X &gt;= 0 ΕΠΑΝΑΛΑΒΕ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S &lt;- S + 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ΓΡΑΨΕ S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Β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Β1.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(1) 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(2) n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(3) ΨΕΥΔΗΣ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(4) i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(5) count + 1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(6) 2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(7) ΑΛΗΘΗΣ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(8) position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(9) i + 1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(10) found = ΑΛΗΘΗΣ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π &lt;- F(κ, ρ) : Λάθος επειδή η F επιστρέφει ακέραια τιμή και αποθηκεύεται σε πραγματική μεταβλητή.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Σωστό: κ &lt;- F(κ, ρ)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ΚΑΛΕΣΕ F(λ, π) : Λάθος επειδή η F είναι συνάρτηση και δεν καλείται με ΚΑΛΕΣΕ.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Σωστό: κ &lt;- F(λ, π)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κ &lt;- G(λ, θ, μ) : Λάθος επειδή η G είναι διαδικασία και δεν επιστρέφει τιμή.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Σωστό: ΚΑΛΕΣΕ G(λ, θ, μ)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ΚΑΛΕΣΕ G(κ, ρ, μ) : Λάθος επειδή η δεύτερη παράμετρος της G πρέπει να είναι χαρακτήρας και δίνεται πραγματική.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Σωστό: ΚΑΛΕΣΕ G(κ, θ, μ)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5. υ &lt;- F(μ, π) : Λάθος επειδή η F επιστρέφει ακέραια τιμή και αποθηκεύεται σε χαρακτήρα.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Σωστό: κ &lt;- F(μ, π)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Γ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G3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τιτλος, max_τιτλος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συμμετ, πληθος, χαμηλη, μεσαια, υψηλη, max_συμμετ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χαμηλη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μεσαια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υψηλη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ΟΣΟ τιτλος &lt;&gt; 'ΤΕΛΟΣ' ΕΠΑΝΑΛΑΒΕ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συμμετ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ΜΕΧΡΙΣ_ΟΤΟΥ συμμετ &gt;=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πληθος &lt;- πληθος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πληθος = 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max_συμμετ &lt;- συμμετ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max_τιτλος &lt;- 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συμμετ &gt; max_συμμετ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max_συμμετ &lt;- συμμετ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max_τιτλος &lt;- 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συμμετ &gt;= 1 ΚΑΙ συμμετ &lt;= 50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χαμηλη &lt;- χαμηλη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συμμετ &lt;= 200 ΚΑΙ συμμετ &gt;= 51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μεσαια &lt;- μεσαια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συμμετ &gt; 200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υψηλη &lt;- υψηλη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ποσοστο &lt;- υψηλη * 100 /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'Σεμινάριο με τις περισσότερες συμμετοχές: ', max_τιτλος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'Χαμηλή συμμετοχή: ', χαμηλη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'Μεσαία συμμετοχή: ', μεσαια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'Υψηλή συμμετοχή: ', υψηλη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'Συνολικό πλήθος σεμιναρίων: ',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'Ποσοστό υψηλής συμμετοχής: ',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Δ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D3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ΟΝ[30],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Β[30,5], ΣΥΝ[30], i, j, θ, max_θ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μo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ΟΝ[i]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ΔΙΑΒΑΣΕ Β[i,j]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ΜΕΧΡΙΣ_ΟΤΟΥ Β[i,j] &gt;= 0 ΚΑΙ Β[i,j] &lt;=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ΣΥΝ[i]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ΣΥΝ[i] &lt;- ΣΥΝ[i] + Β[i,j]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max_θ &lt;- 1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2 ΜΕΧΡΙ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ΣΥΝ[i] &gt; ΣΥΝ[max_θ]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max_θ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'Μαθητής με μέγιστο άθροισμα: ', ΟΝ[max_θ]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 &lt;- ΘΕΣΗ(ΟΝ, ζητ)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θ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'ΑΝΥΠΑΡΚΤΟΣ ΜΑΘΗΤΗΣ'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Β[θ,j]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'Συνολικό άθροισμα: ', ΣΥΝ[θ]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j ΑΠΟ 1 ΜΕΧΡΙ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μo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i ΑΠΟ 1 ΜΕΧΡΙ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μo &lt;- μo + Β[i,j]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μo &lt;- μo /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'Μέσος όρος δοκιμασίας ', j, ': ', μo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ΘΕΣΗ(ΟΝ, ζητ): ΑΚΕΡΑΙΑ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ΟΝ[30],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ΘΕΣΗ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30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ΟΝ[i] = ζητ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ΘΕΣΗ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Calibri" w:hAnsi="Calibr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Greek">
    <w:name w:val="CodeGreek"/>
    <w:basedOn w:val="Normal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