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"/>
        <w:jc w:val="center"/>
      </w:pPr>
      <w:r>
        <w:rPr>
          <w:rFonts w:ascii="Calibri" w:hAnsi="Calibri" w:cs="Calibri"/>
          <w:b/>
          <w:i w:val="0"/>
          <w:sz w:val="30"/>
        </w:rPr>
        <w:t>Λύσεις Διαγωνίσματος 2</w:t>
      </w:r>
    </w:p>
    <w:p>
      <w:pPr>
        <w:spacing w:after="200"/>
        <w:jc w:val="center"/>
      </w:pPr>
      <w:r>
        <w:rPr>
          <w:rFonts w:ascii="Calibri" w:hAnsi="Calibri" w:cs="Calibri"/>
          <w:b w:val="0"/>
          <w:i w:val="0"/>
          <w:sz w:val="22"/>
        </w:rPr>
        <w:t>Ενδεικτικές λύσεις σε μορφή Word</w:t>
      </w:r>
    </w:p>
    <w:p>
      <w:pPr>
        <w:pStyle w:val="Heading1"/>
      </w:pPr>
      <w:r>
        <w:rPr>
          <w:rFonts w:ascii="Calibri" w:hAnsi="Calibri" w:cs="Calibri"/>
          <w:b/>
          <w:i w:val="0"/>
          <w:sz w:val="26"/>
        </w:rPr>
        <w:t>ΘΕΜΑ Α</w:t>
      </w:r>
    </w:p>
    <w:p>
      <w:pPr>
        <w:pStyle w:val="Heading2"/>
      </w:pPr>
      <w:r>
        <w:rPr>
          <w:rFonts w:ascii="Calibri" w:hAnsi="Calibri" w:cs="Calibri"/>
          <w:b/>
          <w:i w:val="0"/>
          <w:sz w:val="24"/>
        </w:rPr>
        <w:t>Α1.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1. ΣΩΣΤΟ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2. ΛΑΘΟΣ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3. ΣΩΣΤΟ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4. ΣΩΣΤΟ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5. ΛΑΘΟΣ</w:t>
      </w:r>
    </w:p>
    <w:p>
      <w:pPr>
        <w:pStyle w:val="Heading2"/>
      </w:pPr>
      <w:r>
        <w:rPr>
          <w:rFonts w:ascii="Calibri" w:hAnsi="Calibri" w:cs="Calibri"/>
          <w:b/>
          <w:i w:val="0"/>
          <w:sz w:val="24"/>
        </w:rPr>
        <w:t>Α2.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Κριτήρια αλγορίθμου: Είσοδος, Έξοδος, Καθοριστικότητα, Περατότητα, Αποτελεσματικότητα.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Διαδικασία: υποπρόγραμμα που εκτελεί μια λειτουργία χωρίς να επιστρέφει τιμή μέσω του ονόματός του.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Συνάρτηση: υποπρόγραμμα που υπολογίζει και επιστρέφει μία τιμή μέσω του ονόματός του.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Αντικείμενο πρόγραμμα: το πρόγραμμα σε γλώσσα μηχανής που παράγεται από τον μεταγλωττιστή.</w:t>
      </w:r>
    </w:p>
    <w:p>
      <w:pPr>
        <w:pStyle w:val="Heading2"/>
      </w:pPr>
      <w:r>
        <w:rPr>
          <w:rFonts w:ascii="Calibri" w:hAnsi="Calibri" w:cs="Calibri"/>
          <w:b/>
          <w:i w:val="0"/>
          <w:sz w:val="24"/>
        </w:rPr>
        <w:t>Α3.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α) Εμφανίζει: 4, 7, 10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β) Εμφανίζει: 8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γ) Εμφανίζει: 1, 4, 7</w:t>
      </w:r>
    </w:p>
    <w:p>
      <w:pPr>
        <w:pStyle w:val="Heading2"/>
      </w:pPr>
      <w:r>
        <w:rPr>
          <w:rFonts w:ascii="Calibri" w:hAnsi="Calibri" w:cs="Calibri"/>
          <w:b/>
          <w:i w:val="0"/>
          <w:sz w:val="24"/>
        </w:rPr>
        <w:t>Α4.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ΕΠΙΛΕΞΕ χ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ΠΕΡΙΠΤΩΣΗ 1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ΓΡΑΨΕ 'ΔΕΥΤΕΡΑ'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ΠΕΡΙΠΤΩΣΗ 2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ΓΡΑΨΕ 'ΤΡΙΤΗ'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ΠΕΡΙΠΤΩΣΗ 3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ΓΡΑΨΕ 'ΤΕΤΑΡΤΗ'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ΠΕΡΙΠΤΩΣΗ ΑΛΛΙΩΣ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ΓΡΑΨΕ 'ΑΛΛΗ ΤΙΜΗ'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ΤΕΛΟΣ_ΕΠΙΛΟΓΩΝ</w:t>
      </w:r>
    </w:p>
    <w:p/>
    <w:p>
      <w:pPr>
        <w:pStyle w:val="Heading1"/>
      </w:pPr>
      <w:r>
        <w:rPr>
          <w:rFonts w:ascii="Calibri" w:hAnsi="Calibri" w:cs="Calibri"/>
          <w:b/>
          <w:i w:val="0"/>
          <w:sz w:val="26"/>
        </w:rPr>
        <w:t>ΘΕΜΑ Β</w:t>
      </w:r>
    </w:p>
    <w:p>
      <w:pPr>
        <w:pStyle w:val="Heading2"/>
      </w:pPr>
      <w:r>
        <w:rPr>
          <w:rFonts w:ascii="Calibri" w:hAnsi="Calibri" w:cs="Calibri"/>
          <w:b/>
          <w:i w:val="0"/>
          <w:sz w:val="24"/>
        </w:rPr>
        <w:t>Β1.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ΔΙΑΔΙΚΑΣΙΑ ΕΠΕΞΕΡΓΑΣΙΑ(π_αρτιων, αθρ_μονοψ)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ΜΕΤΑΒΛΗΤΕΣ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ΑΚΕΡΑΙΕΣ: i, x, π_αρτιων, αθρ_μονοψ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ΑΡΧΗ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π_αρτιων &lt;- 0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αθρ_μονοψ &lt;- 0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ΓΙΑ i ΑΠΟ 1 ΜΕΧΡΙ 50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ΑΡΧΗ_ΕΠΑΝΑΛΗΨΗΣ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ΔΙΑΒΑΣΕ x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ΜΕΧΡΙΣ_ΟΤΟΥ x &gt; 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ΑΝ x MOD 2 = 0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π_αρτιων &lt;- π_αρτιων + 1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ΤΕΛΟΣ_ΑΝ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ΑΝ x &lt;= 9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αθρ_μονοψ &lt;- αθρ_μονοψ + x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ΤΕΛΟΣ_ΑΝ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ΤΕΛΟΣ_ΔΙΑΔΙΚΑΣΙΑΣ</w:t>
      </w:r>
    </w:p>
    <w:p/>
    <w:p>
      <w:pPr>
        <w:pStyle w:val="Heading2"/>
      </w:pPr>
      <w:r>
        <w:rPr>
          <w:rFonts w:ascii="Calibri" w:hAnsi="Calibri" w:cs="Calibri"/>
          <w:b/>
          <w:i w:val="0"/>
          <w:sz w:val="24"/>
        </w:rPr>
        <w:t>Β2.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(1) top = 10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(2) top &lt;- top + 1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(3) Σ[top] &lt;- x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(4) top</w:t>
      </w:r>
    </w:p>
    <w:p>
      <w:pPr>
        <w:pStyle w:val="Heading2"/>
      </w:pPr>
      <w:r>
        <w:rPr>
          <w:rFonts w:ascii="Calibri" w:hAnsi="Calibri" w:cs="Calibri"/>
          <w:b/>
          <w:i w:val="0"/>
          <w:sz w:val="24"/>
        </w:rPr>
        <w:t>Β3.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ΣΥΝΑΡΤΗΣΗ ΙΣΟΔ(n): ΛΟΓΙΚΗ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ΜΕΤΑΒΛΗΤΕΣ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ΑΚΕΡΑΙΕΣ: n, s, ψηφιο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ΑΡΧΗ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n &lt;- Α_Τ(n)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s &lt;- 0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ΟΣΟ n &gt; 0 ΕΠΑΝΑΛΑΒΕ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ψηφιο &lt;- n MOD 10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s &lt;- s + ψηφιο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n &lt;- n DIV 10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ΑΝ s MOD 2 = 0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ΙΣΟΔ &lt;- ΑΛΗΘΗΣ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ΑΛΛΙΩΣ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ΙΣΟΔ &lt;- ΨΕΥΔΗΣ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ΤΕΛΟΣ_ΑΝ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ΤΕΛΟΣ_ΣΥΝΑΡΤΗΣΗΣ</w:t>
      </w:r>
    </w:p>
    <w:p/>
    <w:p>
      <w:pPr>
        <w:pStyle w:val="Heading2"/>
      </w:pPr>
      <w:r>
        <w:rPr>
          <w:rFonts w:ascii="Calibri" w:hAnsi="Calibri" w:cs="Calibri"/>
          <w:b/>
          <w:i w:val="0"/>
          <w:sz w:val="24"/>
        </w:rPr>
        <w:t>Β4.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Το τμήμα αλγορίθμου διαβάζει διαδοχικά τιμές της μεταβλητής x.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Υπολογίζει στο S το άθροισμα μόνο των θετικών τιμών που διαβάστηκαν.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Η μεταβλητή π μετρά πόσες τιμές έχουν δοθεί συνολικά.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Η διαδικασία τερματίζει όταν είτε συμπληρωθούν 20 τιμές είτε διαβαστεί η τιμή 0.</w:t>
      </w:r>
    </w:p>
    <w:p>
      <w:pPr>
        <w:pStyle w:val="Heading1"/>
      </w:pPr>
      <w:r>
        <w:rPr>
          <w:rFonts w:ascii="Calibri" w:hAnsi="Calibri" w:cs="Calibri"/>
          <w:b/>
          <w:i w:val="0"/>
          <w:sz w:val="26"/>
        </w:rPr>
        <w:t>ΘΕΜΑ Γ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ΠΡΟΓΡΑΜΜΑ G2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ΜΕΤΑΒΛΗΤΕΣ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ΧΑΡΑΚΤΗΡΕΣ: ονομα, max_ονομα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ΑΚΕΡΑΙΕΣ: βιβλια, συνολο_βιβλιων, πληθος, max_βιβλια, πληθος_τουλαχιστον3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ΠΡΑΓΜΑΤΙΚΕΣ: ποσοστο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ΑΡΧΗ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πληθος &lt;- 0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συνολο_βιβλιων &lt;- 0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πληθος_τουλαχιστον3 &lt;- 0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ΔΙΑΒΑΣΕ ονομα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ΟΣΟ ονομα &lt;&gt; 'ΤΕΛΟΣ' ΕΠΑΝΑΛΑΒΕ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ΑΡΧΗ_ΕΠΑΝΑΛΗΨΗΣ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ΔΙΑΒΑΣΕ βιβλια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ΜΕΧΡΙΣ_ΟΤΟΥ βιβλια &gt;= 1 ΚΑΙ βιβλια &lt;= 5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ΑΝ βιβλια &lt;= 2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ΓΡΑΨΕ ονομα, ' ΜΙΚΡΟΣ ΔΑΝΕΙΣΜΟΣ'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ΑΛΛΙΩΣ_ΑΝ βιβλια = 3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ΓΡΑΨΕ ονομα, ' ΜΕΣΑΙΟΣ ΔΑΝΕΙΣΜΟΣ'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ΑΛΛΙΩΣ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ΓΡΑΨΕ ονομα, ' ΜΕΓΑΛΟΣ ΔΑΝΕΙΣΜΟΣ'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ΤΕΛΟΣ_ΑΝ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πληθος &lt;- πληθος + 1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συνολο_βιβλιων &lt;- συνολο_βιβλιων + βιβλια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ΑΝ βιβλια &gt;= 3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πληθος_τουλαχιστον3 &lt;- πληθος_τουλαχιστον3 + 1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ΤΕΛΟΣ_ΑΝ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ΑΝ πληθος = 1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max_βιβλια &lt;- βιβλια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max_ονομα &lt;- ονομα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ΑΛΛΙΩΣ_ΑΝ βιβλια &gt; max_βιβλια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max_βιβλια &lt;- βιβλια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max_ονομα &lt;- ονομα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ΤΕΛΟΣ_ΑΝ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ΔΙΑΒΑΣΕ ονομα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ποσοστο &lt;- πληθος_τουλαχιστον3 * 100 / πληθος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ΓΡΑΨΕ 'Συνολικοί αναγνώστες: ', πληθος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ΓΡΑΨΕ 'Συνολικά βιβλία: ', συνολο_βιβλιων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ΓΡΑΨΕ 'Περισσότερα βιβλία δανείστηκε ο/η: ', max_ονομα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ΓΡΑΨΕ 'Ποσοστό με τουλάχιστον 3 βιβλία: ', ποσοστο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ΤΕΛΟΣ_ΠΡΟΓΡΑΜΜΑΤΟΣ</w:t>
      </w:r>
    </w:p>
    <w:p/>
    <w:p>
      <w:pPr>
        <w:pStyle w:val="Heading1"/>
      </w:pPr>
      <w:r>
        <w:rPr>
          <w:rFonts w:ascii="Calibri" w:hAnsi="Calibri" w:cs="Calibri"/>
          <w:b/>
          <w:i w:val="0"/>
          <w:sz w:val="26"/>
        </w:rPr>
        <w:t>ΘΕΜΑ Δ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ΠΡΟΓΡΑΜΜΑ D2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ΜΕΤΑΒΛΗΤΕΣ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ΧΑΡΑΚΤΗΡΕΣ: ΟΝ[20], ζητ, t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ΑΚΕΡΑΙΕΣ: Β[20,8], i, j, θ, πληθος60, max_θ, tb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ΠΡΑΓΜΑΤΙΚΕΣ: ΜΟ[20], αθρ, max_mo, tm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ΑΡΧΗ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! Δ1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ΓΙΑ i ΑΠΟ 1 ΜΕΧΡΙ 20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ΔΙΑΒΑΣΕ ΟΝ[i]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ΓΙΑ j ΑΠΟ 1 ΜΕΧΡΙ 8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ΑΡΧΗ_ΕΠΑΝΑΛΗΨΗΣ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   ΔΙΑΒΑΣΕ Β[i,j]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ΜΕΧΡΙΣ_ΟΤΟΥ Β[i,j] &gt;= 0 ΚΑΙ Β[i,j] &lt;= 100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! Δ2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ΓΙΑ i ΑΠΟ 1 ΜΕΧΡΙ 20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αθρ &lt;- 0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ΓΙΑ j ΑΠΟ 1 ΜΕΧΡΙ 8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αθρ &lt;- αθρ + Β[i,j]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ΜΟ[i] &lt;- αθρ / 8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! Δ3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πληθος60 &lt;- 0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ΓΙΑ i ΑΠΟ 1 ΜΕΧΡΙ 20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ΑΝ ΜΟ[i] &gt;= 60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ΓΡΑΨΕ ΟΝ[i], ΜΟ[i]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πληθος60 &lt;- πληθος60 + 1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ΤΕΛΟΣ_ΑΝ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ΓΡΑΨΕ 'Πλήθος μαθητών με ΜΟ&gt;=60: ', πληθος60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! Δ4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ΔΙΑΒΑΣΕ ζητ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θ &lt;- ΘΕΣΗ(ΟΝ, ζητ)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ΑΝ θ = 0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ΓΡΑΨΕ 'ΑΝΥΠΑΡΚΤΟΣ ΜΑΘΗΤΗΣ'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ΑΛΛΙΩΣ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ΓΙΑ j ΑΠΟ 1 ΜΕΧΡΙ 8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ΓΡΑΨΕ Β[θ,j]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ΓΡΑΨΕ 'Μέσος όρος: ', ΜΟ[θ]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ΤΕΛΟΣ_ΑΝ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! Δ6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max_mo &lt;- ΜΟ[1]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max_θ &lt;- 1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ΓΙΑ i ΑΠΟ 2 ΜΕΧΡΙ 20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ΑΝ ΜΟ[i] &gt; max_mo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max_mo &lt;- ΜΟ[i]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max_θ &lt;- i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ΤΕΛΟΣ_ΑΝ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ΓΡΑΨΕ 'Καλύτερος μαθητής: ', ΟΝ[max_θ]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! Δ7 - ταξινόμηση κατά φθίνουσα σειρά ΜΟ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ΓΙΑ i ΑΠΟ 1 ΜΕΧΡΙ 19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ΓΙΑ j ΑΠΟ 20 ΜΕΧΡΙ i+1 ΜΕ_ΒΗΜΑ -1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ΑΝ ΜΟ[j] &gt; ΜΟ[j-1]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   tm &lt;- ΜΟ[j]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   ΜΟ[j] &lt;- ΜΟ[j-1]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   ΜΟ[j-1] &lt;- tm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   t &lt;- ΟΝ[j]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   ΟΝ[j] &lt;- ΟΝ[j-1]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   ΟΝ[j-1] &lt;- t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ΤΕΛΟΣ_ΑΝ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ΓΙΑ i ΑΠΟ 1 ΜΕΧΡΙ 5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ΓΡΑΨΕ ΟΝ[i], ΜΟ[i]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ΤΕΛΟΣ_ΠΡΟΓΡΑΜΜΑΤΟΣ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ΣΥΝΑΡΤΗΣΗ ΘΕΣΗ(ΟΝ, ζητ): ΑΚΕΡΑΙΑ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ΜΕΤΑΒΛΗΤΕΣ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ΧΑΡΑΚΤΗΡΕΣ: ΟΝ[20], ζητ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ΑΚΕΡΑΙΕΣ: i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ΑΡΧΗ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ΘΕΣΗ &lt;- 0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ΓΙΑ i ΑΠΟ 1 ΜΕΧΡΙ 20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ΑΝ ΟΝ[i] = ζητ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ΘΕΣΗ &lt;- i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ΤΕΛΟΣ_ΑΝ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ΤΕΛΟΣ_ΣΥΝΑΡΤΗΣΗΣ</w:t>
      </w:r>
    </w:p>
    <w:p/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Calibri" w:hAnsi="Calibr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Greek">
    <w:name w:val="CodeGreek"/>
    <w:basedOn w:val="Normal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