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80"/>
        <w:jc w:val="center"/>
      </w:pPr>
      <w:r>
        <w:rPr>
          <w:rFonts w:ascii="Calibri" w:hAnsi="Calibri" w:cs="Calibri"/>
          <w:b/>
          <w:i w:val="0"/>
          <w:sz w:val="30"/>
        </w:rPr>
        <w:t>Λύσεις Διαγωνίσματος 1</w:t>
      </w:r>
    </w:p>
    <w:p>
      <w:pPr>
        <w:spacing w:after="200"/>
        <w:jc w:val="center"/>
      </w:pPr>
      <w:r>
        <w:rPr>
          <w:rFonts w:ascii="Calibri" w:hAnsi="Calibri" w:cs="Calibri"/>
          <w:b w:val="0"/>
          <w:i w:val="0"/>
          <w:sz w:val="22"/>
        </w:rPr>
        <w:t>Ενδεικτικές λύσεις σε μορφή Word</w:t>
      </w:r>
    </w:p>
    <w:p>
      <w:pPr>
        <w:pStyle w:val="Heading1"/>
      </w:pPr>
      <w:r>
        <w:rPr>
          <w:rFonts w:ascii="Calibri" w:hAnsi="Calibri" w:cs="Calibri"/>
          <w:b/>
          <w:i w:val="0"/>
          <w:sz w:val="26"/>
        </w:rPr>
        <w:t>ΘΕΜΑ Α</w:t>
      </w:r>
    </w:p>
    <w:p>
      <w:pPr>
        <w:pStyle w:val="Heading2"/>
      </w:pPr>
      <w:r>
        <w:rPr>
          <w:rFonts w:ascii="Calibri" w:hAnsi="Calibri" w:cs="Calibri"/>
          <w:b/>
          <w:i w:val="0"/>
          <w:sz w:val="24"/>
        </w:rPr>
        <w:t>Α1.</w:t>
      </w:r>
    </w:p>
    <w:p>
      <w:pPr>
        <w:spacing w:after="40"/>
      </w:pPr>
      <w:r>
        <w:rPr>
          <w:rFonts w:ascii="Calibri" w:hAnsi="Calibri" w:cs="Calibri"/>
          <w:b w:val="0"/>
          <w:i w:val="0"/>
          <w:sz w:val="22"/>
        </w:rPr>
        <w:t>1. ΛΑΘΟΣ</w:t>
      </w:r>
    </w:p>
    <w:p>
      <w:pPr>
        <w:spacing w:after="40"/>
      </w:pPr>
      <w:r>
        <w:rPr>
          <w:rFonts w:ascii="Calibri" w:hAnsi="Calibri" w:cs="Calibri"/>
          <w:b w:val="0"/>
          <w:i w:val="0"/>
          <w:sz w:val="22"/>
        </w:rPr>
        <w:t>2. ΣΩΣΤΟ</w:t>
      </w:r>
    </w:p>
    <w:p>
      <w:pPr>
        <w:spacing w:after="40"/>
      </w:pPr>
      <w:r>
        <w:rPr>
          <w:rFonts w:ascii="Calibri" w:hAnsi="Calibri" w:cs="Calibri"/>
          <w:b w:val="0"/>
          <w:i w:val="0"/>
          <w:sz w:val="22"/>
        </w:rPr>
        <w:t>3. ΛΑΘΟΣ</w:t>
      </w:r>
    </w:p>
    <w:p>
      <w:pPr>
        <w:spacing w:after="40"/>
      </w:pPr>
      <w:r>
        <w:rPr>
          <w:rFonts w:ascii="Calibri" w:hAnsi="Calibri" w:cs="Calibri"/>
          <w:b w:val="0"/>
          <w:i w:val="0"/>
          <w:sz w:val="22"/>
        </w:rPr>
        <w:t>4. ΛΑΘΟΣ</w:t>
      </w:r>
    </w:p>
    <w:p>
      <w:pPr>
        <w:spacing w:after="40"/>
      </w:pPr>
      <w:r>
        <w:rPr>
          <w:rFonts w:ascii="Calibri" w:hAnsi="Calibri" w:cs="Calibri"/>
          <w:b w:val="0"/>
          <w:i w:val="0"/>
          <w:sz w:val="22"/>
        </w:rPr>
        <w:t>5. ΣΩΣΤΟ</w:t>
      </w:r>
    </w:p>
    <w:p>
      <w:pPr>
        <w:pStyle w:val="Heading2"/>
      </w:pPr>
      <w:r>
        <w:rPr>
          <w:rFonts w:ascii="Calibri" w:hAnsi="Calibri" w:cs="Calibri"/>
          <w:b/>
          <w:i w:val="0"/>
          <w:sz w:val="24"/>
        </w:rPr>
        <w:t>Α2.</w:t>
      </w:r>
    </w:p>
    <w:p>
      <w:pPr>
        <w:spacing w:after="40"/>
      </w:pPr>
      <w:r>
        <w:rPr>
          <w:rFonts w:ascii="Calibri" w:hAnsi="Calibri" w:cs="Calibri"/>
          <w:b/>
          <w:i w:val="0"/>
          <w:sz w:val="22"/>
        </w:rPr>
        <w:t>α) Βασικές λειτουργίες επί των δομών δεδομένων:</w:t>
      </w:r>
    </w:p>
    <w:p>
      <w:pPr>
        <w:spacing w:after="40"/>
      </w:pPr>
      <w:r>
        <w:rPr>
          <w:rFonts w:ascii="Calibri" w:hAnsi="Calibri" w:cs="Calibri"/>
          <w:b w:val="0"/>
          <w:i w:val="0"/>
          <w:sz w:val="22"/>
        </w:rPr>
        <w:t>• Προσπέλαση / διάσχιση: επίσκεψη των στοιχείων μιας δομής.</w:t>
      </w:r>
    </w:p>
    <w:p>
      <w:pPr>
        <w:spacing w:after="40"/>
      </w:pPr>
      <w:r>
        <w:rPr>
          <w:rFonts w:ascii="Calibri" w:hAnsi="Calibri" w:cs="Calibri"/>
          <w:b w:val="0"/>
          <w:i w:val="0"/>
          <w:sz w:val="22"/>
        </w:rPr>
        <w:t>• Αναζήτηση: εντοπισμός στοιχείου που ικανοποιεί κάποιο κριτήριο.</w:t>
      </w:r>
    </w:p>
    <w:p>
      <w:pPr>
        <w:spacing w:after="40"/>
      </w:pPr>
      <w:r>
        <w:rPr>
          <w:rFonts w:ascii="Calibri" w:hAnsi="Calibri" w:cs="Calibri"/>
          <w:b w:val="0"/>
          <w:i w:val="0"/>
          <w:sz w:val="22"/>
        </w:rPr>
        <w:t>• Εισαγωγή: προσθήκη νέου στοιχείου στη δομή.</w:t>
      </w:r>
    </w:p>
    <w:p>
      <w:pPr>
        <w:spacing w:after="40"/>
      </w:pPr>
      <w:r>
        <w:rPr>
          <w:rFonts w:ascii="Calibri" w:hAnsi="Calibri" w:cs="Calibri"/>
          <w:b w:val="0"/>
          <w:i w:val="0"/>
          <w:sz w:val="22"/>
        </w:rPr>
        <w:t>• Διαγραφή: αφαίρεση στοιχείου από τη δομή.</w:t>
      </w:r>
    </w:p>
    <w:p>
      <w:pPr>
        <w:spacing w:after="40"/>
      </w:pPr>
      <w:r>
        <w:rPr>
          <w:rFonts w:ascii="Calibri" w:hAnsi="Calibri" w:cs="Calibri"/>
          <w:b w:val="0"/>
          <w:i w:val="0"/>
          <w:sz w:val="22"/>
        </w:rPr>
        <w:t>• Ταξινόμηση: διάταξη των στοιχείων με βάση κάποιο κριτήριο.</w:t>
      </w:r>
    </w:p>
    <w:p>
      <w:pPr>
        <w:spacing w:after="40"/>
      </w:pPr>
      <w:r>
        <w:rPr>
          <w:rFonts w:ascii="Calibri" w:hAnsi="Calibri" w:cs="Calibri"/>
          <w:b w:val="0"/>
          <w:i w:val="0"/>
          <w:sz w:val="22"/>
        </w:rPr>
        <w:t>• Συγχώνευση: συνένωση δύο δομών σε μία.</w:t>
      </w:r>
    </w:p>
    <w:p>
      <w:pPr>
        <w:spacing w:after="40"/>
      </w:pPr>
      <w:r>
        <w:rPr>
          <w:rFonts w:ascii="Calibri" w:hAnsi="Calibri" w:cs="Calibri"/>
          <w:b w:val="0"/>
          <w:i w:val="0"/>
          <w:sz w:val="22"/>
        </w:rPr>
        <w:t>β) Τέσσερις μαθηματικές συναρτήσεις της ΓΛΩΣΣΑΣ: Α_Μ(x), Α_Τ(x), Τ_Ρ(x), ΗΜ(x).</w:t>
      </w:r>
    </w:p>
    <w:p>
      <w:pPr>
        <w:pStyle w:val="Heading2"/>
      </w:pPr>
      <w:r>
        <w:rPr>
          <w:rFonts w:ascii="Calibri" w:hAnsi="Calibri" w:cs="Calibri"/>
          <w:b/>
          <w:i w:val="0"/>
          <w:sz w:val="24"/>
        </w:rPr>
        <w:t>Α3.</w:t>
      </w:r>
    </w:p>
    <w:p>
      <w:pPr>
        <w:spacing w:after="40"/>
      </w:pPr>
      <w:r>
        <w:rPr>
          <w:rFonts w:ascii="Calibri" w:hAnsi="Calibri" w:cs="Calibri"/>
          <w:b w:val="0"/>
          <w:i w:val="0"/>
          <w:sz w:val="22"/>
        </w:rPr>
        <w:t>(1) βαθμός &gt;= 0 ΚΑΙ βαθμός &lt;= 20</w:t>
      </w:r>
    </w:p>
    <w:p>
      <w:pPr>
        <w:spacing w:after="40"/>
      </w:pPr>
      <w:r>
        <w:rPr>
          <w:rFonts w:ascii="Calibri" w:hAnsi="Calibri" w:cs="Calibri"/>
          <w:b w:val="0"/>
          <w:i w:val="0"/>
          <w:sz w:val="22"/>
        </w:rPr>
        <w:t>(2) φύλο = 'Α' Ή φύλο = 'Γ'</w:t>
      </w:r>
    </w:p>
    <w:p>
      <w:pPr>
        <w:spacing w:after="40"/>
      </w:pPr>
      <w:r>
        <w:rPr>
          <w:rFonts w:ascii="Calibri" w:hAnsi="Calibri" w:cs="Calibri"/>
          <w:b w:val="0"/>
          <w:i w:val="0"/>
          <w:sz w:val="22"/>
        </w:rPr>
        <w:t>(3) ηλικία &gt;= 17 ΚΑΙ ηλικία &lt;= 25</w:t>
      </w:r>
    </w:p>
    <w:p>
      <w:pPr>
        <w:pStyle w:val="Heading2"/>
      </w:pPr>
      <w:r>
        <w:rPr>
          <w:rFonts w:ascii="Calibri" w:hAnsi="Calibri" w:cs="Calibri"/>
          <w:b/>
          <w:i w:val="0"/>
          <w:sz w:val="24"/>
        </w:rPr>
        <w:t>Α4.</w:t>
      </w:r>
    </w:p>
    <w:p>
      <w:pPr>
        <w:spacing w:after="40"/>
      </w:pPr>
      <w:r>
        <w:rPr>
          <w:rFonts w:ascii="Calibri" w:hAnsi="Calibri" w:cs="Calibri"/>
          <w:b w:val="0"/>
          <w:i w:val="0"/>
          <w:sz w:val="22"/>
        </w:rPr>
        <w:t>α) x &lt;- 2 * i</w:t>
      </w:r>
    </w:p>
    <w:p>
      <w:pPr>
        <w:spacing w:after="40"/>
      </w:pPr>
      <w:r>
        <w:rPr>
          <w:rFonts w:ascii="Calibri" w:hAnsi="Calibri" w:cs="Calibri"/>
          <w:b w:val="0"/>
          <w:i w:val="0"/>
          <w:sz w:val="22"/>
        </w:rPr>
        <w:t>β) x &lt;- i^2</w:t>
      </w:r>
    </w:p>
    <w:p>
      <w:pPr>
        <w:spacing w:after="40"/>
      </w:pPr>
      <w:r>
        <w:rPr>
          <w:rFonts w:ascii="Calibri" w:hAnsi="Calibri" w:cs="Calibri"/>
          <w:b w:val="0"/>
          <w:i w:val="0"/>
          <w:sz w:val="22"/>
        </w:rPr>
        <w:t>γ) x &lt;- 3 * i</w:t>
      </w:r>
    </w:p>
    <w:p>
      <w:pPr>
        <w:spacing w:after="40"/>
      </w:pPr>
      <w:r>
        <w:rPr>
          <w:rFonts w:ascii="Calibri" w:hAnsi="Calibri" w:cs="Calibri"/>
          <w:b w:val="0"/>
          <w:i w:val="0"/>
          <w:sz w:val="22"/>
        </w:rPr>
        <w:t>δ) x &lt;- 2^i</w:t>
      </w:r>
    </w:p>
    <w:p>
      <w:pPr>
        <w:spacing w:after="40"/>
      </w:pPr>
      <w:r>
        <w:rPr>
          <w:rFonts w:ascii="Calibri" w:hAnsi="Calibri" w:cs="Calibri"/>
          <w:b w:val="0"/>
          <w:i w:val="0"/>
          <w:sz w:val="22"/>
        </w:rPr>
        <w:t>ε) x &lt;- i + 4</w:t>
      </w:r>
    </w:p>
    <w:p>
      <w:pPr>
        <w:pStyle w:val="Heading1"/>
      </w:pPr>
      <w:r>
        <w:rPr>
          <w:rFonts w:ascii="Calibri" w:hAnsi="Calibri" w:cs="Calibri"/>
          <w:b/>
          <w:i w:val="0"/>
          <w:sz w:val="26"/>
        </w:rPr>
        <w:t>ΘΕΜΑ Β</w:t>
      </w:r>
    </w:p>
    <w:p>
      <w:pPr>
        <w:pStyle w:val="Heading2"/>
      </w:pPr>
      <w:r>
        <w:rPr>
          <w:rFonts w:ascii="Calibri" w:hAnsi="Calibri" w:cs="Calibri"/>
          <w:b/>
          <w:i w:val="0"/>
          <w:sz w:val="24"/>
        </w:rPr>
        <w:t>Β1.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>ΓΙΑ i ΑΠΟ 1 ΜΕΧΡΙ 10 ΜΕ_ΒΗΜΑ 3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ΓΡΑΨΕ i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>ΤΕΛΟΣ_ΕΠΑΝΑΛΗΨΗΣ</w:t>
      </w:r>
    </w:p>
    <w:p/>
    <w:p>
      <w:pPr>
        <w:pStyle w:val="Heading2"/>
      </w:pPr>
      <w:r>
        <w:rPr>
          <w:rFonts w:ascii="Calibri" w:hAnsi="Calibri" w:cs="Calibri"/>
          <w:b/>
          <w:i w:val="0"/>
          <w:sz w:val="24"/>
        </w:rPr>
        <w:t>Β2.</w:t>
      </w:r>
    </w:p>
    <w:p>
      <w:pPr>
        <w:spacing w:after="40"/>
      </w:pPr>
      <w:r>
        <w:rPr>
          <w:rFonts w:ascii="Calibri" w:hAnsi="Calibri" w:cs="Calibri"/>
          <w:b w:val="0"/>
          <w:i w:val="0"/>
          <w:sz w:val="22"/>
        </w:rPr>
        <w:t>(1) 1</w:t>
      </w:r>
    </w:p>
    <w:p>
      <w:pPr>
        <w:spacing w:after="40"/>
      </w:pPr>
      <w:r>
        <w:rPr>
          <w:rFonts w:ascii="Calibri" w:hAnsi="Calibri" w:cs="Calibri"/>
          <w:b w:val="0"/>
          <w:i w:val="0"/>
          <w:sz w:val="22"/>
        </w:rPr>
        <w:t>(2) 8</w:t>
      </w:r>
    </w:p>
    <w:p>
      <w:pPr>
        <w:spacing w:after="40"/>
      </w:pPr>
      <w:r>
        <w:rPr>
          <w:rFonts w:ascii="Calibri" w:hAnsi="Calibri" w:cs="Calibri"/>
          <w:b w:val="0"/>
          <w:i w:val="0"/>
          <w:sz w:val="22"/>
        </w:rPr>
        <w:t>(3) &gt; 18</w:t>
      </w:r>
    </w:p>
    <w:p>
      <w:pPr>
        <w:spacing w:after="40"/>
      </w:pPr>
      <w:r>
        <w:rPr>
          <w:rFonts w:ascii="Calibri" w:hAnsi="Calibri" w:cs="Calibri"/>
          <w:b w:val="0"/>
          <w:i w:val="0"/>
          <w:sz w:val="22"/>
        </w:rPr>
        <w:t>(4) S + A[i]</w:t>
      </w:r>
    </w:p>
    <w:p>
      <w:pPr>
        <w:pStyle w:val="Heading2"/>
      </w:pPr>
      <w:r>
        <w:rPr>
          <w:rFonts w:ascii="Calibri" w:hAnsi="Calibri" w:cs="Calibri"/>
          <w:b/>
          <w:i w:val="0"/>
          <w:sz w:val="24"/>
        </w:rPr>
        <w:t>Β3.</w:t>
      </w:r>
    </w:p>
    <w:p>
      <w:pPr>
        <w:spacing w:after="40"/>
      </w:pPr>
      <w:r>
        <w:rPr>
          <w:rFonts w:ascii="Calibri" w:hAnsi="Calibri" w:cs="Calibri"/>
          <w:b w:val="0"/>
          <w:i w:val="0"/>
          <w:sz w:val="22"/>
        </w:rPr>
        <w:t>Με τη συνήθη γραμμική υλοποίηση ουράς με δείκτες front και rear:</w:t>
      </w:r>
    </w:p>
    <w:p>
      <w:pPr>
        <w:spacing w:after="40"/>
      </w:pPr>
      <w:r>
        <w:rPr>
          <w:rFonts w:ascii="Calibri" w:hAnsi="Calibri" w:cs="Calibri"/>
          <w:b w:val="0"/>
          <w:i w:val="0"/>
          <w:sz w:val="22"/>
        </w:rPr>
        <w:t>1. Η ουρά είναι άδεια: front = 0 ΚΑΙ rear = 0</w:t>
      </w:r>
    </w:p>
    <w:p>
      <w:pPr>
        <w:spacing w:after="40"/>
      </w:pPr>
      <w:r>
        <w:rPr>
          <w:rFonts w:ascii="Calibri" w:hAnsi="Calibri" w:cs="Calibri"/>
          <w:b w:val="0"/>
          <w:i w:val="0"/>
          <w:sz w:val="22"/>
        </w:rPr>
        <w:t>2. Η ουρά έχει ακριβώς ένα στοιχείο: front = rear ΚΑΙ front &lt;&gt; 0</w:t>
      </w:r>
    </w:p>
    <w:p>
      <w:pPr>
        <w:spacing w:after="40"/>
      </w:pPr>
      <w:r>
        <w:rPr>
          <w:rFonts w:ascii="Calibri" w:hAnsi="Calibri" w:cs="Calibri"/>
          <w:b w:val="0"/>
          <w:i w:val="0"/>
          <w:sz w:val="22"/>
        </w:rPr>
        <w:t>3. Η ουρά είναι γεμάτη: rear = N</w:t>
      </w:r>
    </w:p>
    <w:p>
      <w:pPr>
        <w:spacing w:after="40"/>
      </w:pPr>
      <w:r>
        <w:rPr>
          <w:rFonts w:ascii="Calibri" w:hAnsi="Calibri" w:cs="Calibri"/>
          <w:b w:val="0"/>
          <w:i w:val="0"/>
          <w:sz w:val="22"/>
        </w:rPr>
        <w:t>4. Η ουρά έχει τουλάχιστον δύο στοιχεία: front &lt;&gt; 0 ΚΑΙ rear &gt; front</w:t>
      </w:r>
    </w:p>
    <w:p>
      <w:pPr>
        <w:pStyle w:val="Heading2"/>
      </w:pPr>
      <w:r>
        <w:rPr>
          <w:rFonts w:ascii="Calibri" w:hAnsi="Calibri" w:cs="Calibri"/>
          <w:b/>
          <w:i w:val="0"/>
          <w:sz w:val="24"/>
        </w:rPr>
        <w:t>Β4.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>ΣΥΝΑΡΤΗΣΗ ΜΕΓ(α, β): ΑΚΕΡΑΙΑ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>ΜΕΤΑΒΛΗΤΕΣ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ΑΚΕΡΑΙΕΣ: α, β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>ΑΡΧΗ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ΑΝ α &gt; β ΤΟΤΕ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   ΜΕΓ &lt;- α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ΑΛΛΙΩΣ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   ΜΕΓ &lt;- β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ΤΕΛΟΣ_ΑΝ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>ΤΕΛΟΣ_ΣΥΝΑΡΤΗΣΗΣ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>! Τμήμα κύριου προγράμματος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>ΔΙΑΒΑΣΕ α, β, γ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>ΓΡΑΨΕ ΜΕΓ(α, ΜΕΓ(β, γ))</w:t>
      </w:r>
    </w:p>
    <w:p/>
    <w:p>
      <w:pPr>
        <w:pStyle w:val="Heading1"/>
      </w:pPr>
      <w:r>
        <w:rPr>
          <w:rFonts w:ascii="Calibri" w:hAnsi="Calibri" w:cs="Calibri"/>
          <w:b/>
          <w:i w:val="0"/>
          <w:sz w:val="26"/>
        </w:rPr>
        <w:t>ΘΕΜΑ Γ</w:t>
      </w:r>
    </w:p>
    <w:p>
      <w:pPr>
        <w:spacing w:after="40"/>
      </w:pPr>
      <w:r>
        <w:rPr>
          <w:rFonts w:ascii="Calibri" w:hAnsi="Calibri" w:cs="Calibri"/>
          <w:b/>
          <w:i w:val="0"/>
          <w:sz w:val="22"/>
        </w:rPr>
        <w:t>Μία δυνατή λύση είναι η παρακάτω: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>ΠΡΟΓΡΑΜΜΑ G1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>ΜΕΤΑΒΛΗΤΕΣ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ΧΑΡΑΚΤΗΡΕΣ: ονομα, καλυτερο_ονομα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ΠΡΑΓΜΑΤΙΚΕΣ: χρονος, αθρ, μo, καλυτερος_χρονος, ποσοστο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ΑΚΕΡΑΙΕΣ: πληθος, πληθος_μεχρι15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>ΑΡΧΗ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πληθος &lt;- 0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αθρ &lt;- 0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πληθος_μεχρι15 &lt;- 0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ΔΙΑΒΑΣΕ ονομα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ΟΣΟ ονομα &lt;&gt; 'ΤΕΛΟΣ' ΕΠΑΝΑΛΑΒΕ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   ΑΡΧΗ_ΕΠΑΝΑΛΗΨΗΣ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      ΔΙΑΒΑΣΕ χρονος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   ΜΕΧΡΙΣ_ΟΤΟΥ χρονος &gt; 0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   ΑΝ χρονος &lt; 12 ΤΟΤΕ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      ΓΡΑΨΕ ονομα, ' ΠΟΛΥ ΚΑΛΗ ΕΠΙΔΟΣΗ'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   ΑΛΛΙΩΣ_ΑΝ χρονος &lt;= 15 ΤΟΤΕ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      ΓΡΑΨΕ ονομα, ' ΚΑΛΗ ΕΠΙΔΟΣΗ'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   ΑΛΛΙΩΣ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      ΓΡΑΨΕ ονομα, ' ΧΡΕΙΑΖΕΤΑΙ ΒΕΛΤΙΩΣΗ'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   ΤΕΛΟΣ_ΑΝ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   πληθος &lt;- πληθος + 1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   αθρ &lt;- αθρ + χρονος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   ΑΝ χρονος &lt;= 15 ΤΟΤΕ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      πληθος_μεχρι15 &lt;- πληθος_μεχρι15 + 1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   ΤΕΛΟΣ_ΑΝ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   ΑΝ πληθος = 1 ΤΟΤΕ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      καλυτερος_χρονος &lt;- χρονος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      καλυτερο_ονομα &lt;- ονομα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   ΑΛΛΙΩΣ_ΑΝ χρονος &lt; καλυτερος_χρονος ΤΟΤΕ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      καλυτερος_χρονος &lt;- χρονος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      καλυτερο_ονομα &lt;- ονομα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   ΤΕΛΟΣ_ΑΝ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   ΔΙΑΒΑΣΕ ονομα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ΤΕΛΟΣ_ΕΠΑΝΑΛΗΨΗΣ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μo &lt;- αθρ / πληθος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ποσοστο &lt;- πληθος_μεχρι15 * 100 / πληθος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ΓΡΑΨΕ 'Πλήθος μαθητών: ', πληθος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ΓΡΑΨΕ 'Μέσος όρος χρόνου: ', μo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ΓΡΑΨΕ 'Καλύτερος μαθητής: ', καλυτερο_ονομα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ΓΡΑΨΕ 'Καλύτερος χρόνος: ', καλυτερος_χρονος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ΓΡΑΨΕ 'Ποσοστό με χρόνο &lt;=15: ', ποσοστο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>ΤΕΛΟΣ_ΠΡΟΓΡΑΜΜΑΤΟΣ</w:t>
      </w:r>
    </w:p>
    <w:p/>
    <w:p>
      <w:pPr>
        <w:pStyle w:val="Heading1"/>
      </w:pPr>
      <w:r>
        <w:rPr>
          <w:rFonts w:ascii="Calibri" w:hAnsi="Calibri" w:cs="Calibri"/>
          <w:b/>
          <w:i w:val="0"/>
          <w:sz w:val="26"/>
        </w:rPr>
        <w:t>ΘΕΜΑ Δ</w:t>
      </w:r>
    </w:p>
    <w:p>
      <w:pPr>
        <w:spacing w:after="40"/>
      </w:pPr>
      <w:r>
        <w:rPr>
          <w:rFonts w:ascii="Calibri" w:hAnsi="Calibri" w:cs="Calibri"/>
          <w:b/>
          <w:i w:val="0"/>
          <w:sz w:val="22"/>
        </w:rPr>
        <w:t>Μία δυνατή λύση είναι η παρακάτω: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>ΠΡΟΓΡΑΜΜΑ D1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>ΜΕΤΑΒΛΗΤΕΣ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ΧΑΡΑΚΤΗΡΕΣ: ΤΙΤΛΟΣ[15], ζητ, τμ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ΑΚΕΡΑΙΕΣ: Π[15,12], i, j, θ, αθρ, πρ_6μ, δευτ_6μ, max, θmax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>ΑΡΧΗ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! Δ1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ΓΙΑ i ΑΠΟ 1 ΜΕΧΡΙ 15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   ΔΙΑΒΑΣΕ ΤΙΤΛΟΣ[i]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   ΓΙΑ j ΑΠΟ 1 ΜΕΧΡΙ 12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      ΔΙΑΒΑΣΕ Π[i,j]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   ΤΕΛΟΣ_ΕΠΑΝΑΛΗΨΗΣ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ΤΕΛΟΣ_ΕΠΑΝΑΛΗΨΗΣ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! Δ2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ΓΙΑ j ΑΠΟ 1 ΜΕΧΡΙ 12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   max &lt;- Π[1,j]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   θmax &lt;- 1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   ΓΙΑ i ΑΠΟ 2 ΜΕΧΡΙ 15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      ΑΝ Π[i,j] &gt; max ΤΟΤΕ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         max &lt;- Π[i,j]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         θmax &lt;- i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      ΤΕΛΟΣ_ΑΝ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   ΤΕΛΟΣ_ΕΠΑΝΑΛΗΨΗΣ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   ΓΡΑΨΕ 'Μήνας ', j, ': ', ΤΙΤΛΟΣ[θmax]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ΤΕΛΟΣ_ΕΠΑΝΑΛΗΨΗΣ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! Δ3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ΓΙΑ i ΑΠΟ 1 ΜΕΧΡΙ 15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   αθρ &lt;- 0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   ΓΙΑ j ΑΠΟ 1 ΜΕΧΡΙ 12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      αθρ &lt;- αθρ + Π[i,j]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   ΤΕΛΟΣ_ΕΠΑΝΑΛΗΨΗΣ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   ΓΡΑΨΕ ΤΙΤΛΟΣ[i], αθρ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ΤΕΛΟΣ_ΕΠΑΝΑΛΗΨΗΣ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! Δ4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ΔΙΑΒΑΣΕ ζητ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θ &lt;- ΑΝΑΖΗΤΗΣΗ(ΤΙΤΛΟΣ, ζητ)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ΑΝ θ = 0 ΤΟΤΕ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   ΓΡΑΨΕ 'ΑΝΥΠΑΡΚΤΟ ΒΙΒΛΙΟ'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ΑΛΛΙΩΣ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   αθρ &lt;- 0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   ΓΙΑ j ΑΠΟ 1 ΜΕΧΡΙ 6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      αθρ &lt;- αθρ + Π[θ,j]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   ΤΕΛΟΣ_ΕΠΑΝΑΛΗΨΗΣ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   ΓΡΑΨΕ 'Πωλήσεις πρώτου εξαμήνου: ', αθρ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ΤΕΛΟΣ_ΑΝ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! Δ6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πρ_6μ &lt;- 0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δευτ_6μ &lt;- 0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ΓΙΑ i ΑΠΟ 1 ΜΕΧΡΙ 15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   ΓΙΑ j ΑΠΟ 1 ΜΕΧΡΙ 6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      πρ_6μ &lt;- πρ_6μ + Π[i,j]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   ΤΕΛΟΣ_ΕΠΑΝΑΛΗΨΗΣ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   ΓΙΑ j ΑΠΟ 7 ΜΕΧΡΙ 12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      δευτ_6μ &lt;- δευτ_6μ + Π[i,j]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   ΤΕΛΟΣ_ΕΠΑΝΑΛΗΨΗΣ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ΤΕΛΟΣ_ΕΠΑΝΑΛΗΨΗΣ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ΓΡΑΨΕ 'Σύνολο πρώτου εξαμήνου: ', πρ_6μ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ΓΡΑΨΕ 'Σύνολο δεύτερου εξαμήνου: ', δευτ_6μ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ΑΝ πρ_6μ &gt; δευτ_6μ ΤΟΤΕ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   ΓΡΑΨΕ 'Περισσότερες πωλήσεις είχε το 1ο εξάμηνο'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ΑΛΛΙΩΣ_ΑΝ δευτ_6μ &gt; πρ_6μ ΤΟΤΕ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   ΓΡΑΨΕ 'Περισσότερες πωλήσεις είχε το 2ο εξάμηνο'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ΑΛΛΙΩΣ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   ΓΡΑΨΕ 'Τα δύο εξάμηνα είχαν ίδιες πωλήσεις'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ΤΕΛΟΣ_ΑΝ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>ΤΕΛΟΣ_ΠΡΟΓΡΑΜΜΑΤΟΣ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>ΣΥΝΑΡΤΗΣΗ ΑΝΑΖΗΤΗΣΗ(ΤΙΤΛΟΣ, ζητ): ΑΚΕΡΑΙΑ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>ΜΕΤΑΒΛΗΤΕΣ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ΧΑΡΑΚΤΗΡΕΣ: ΤΙΤΛΟΣ[15], ζητ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ΑΚΕΡΑΙΕΣ: i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>ΑΡΧΗ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ΑΝΑΖΗΤΗΣΗ &lt;- 0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ΓΙΑ i ΑΠΟ 1 ΜΕΧΡΙ 15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   ΑΝ ΤΙΤΛΟΣ[i] = ζητ ΤΟΤΕ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      ΑΝΑΖΗΤΗΣΗ &lt;- i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   ΤΕΛΟΣ_ΑΝ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 xml:space="preserve">   ΤΕΛΟΣ_ΕΠΑΝΑΛΗΨΗΣ</w:t>
      </w:r>
    </w:p>
    <w:p>
      <w:pPr>
        <w:spacing w:after="0"/>
        <w:ind w:left="283"/>
      </w:pPr>
      <w:r>
        <w:rPr>
          <w:rFonts w:ascii="Courier New" w:hAnsi="Courier New" w:cs="Courier New"/>
          <w:b w:val="0"/>
          <w:i w:val="0"/>
          <w:sz w:val="20"/>
        </w:rPr>
        <w:t>ΤΕΛΟΣ_ΣΥΝΑΡΤΗΣΗΣ</w:t>
      </w:r>
    </w:p>
    <w:p/>
    <w:sectPr w:rsidR="00FC693F" w:rsidRPr="0006063C" w:rsidSect="00034616">
      <w:pgSz w:w="12240" w:h="15840"/>
      <w:pgMar w:top="1134" w:right="1247" w:bottom="1134" w:left="124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Calibri" w:hAnsi="Calibr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CodeGreek">
    <w:name w:val="CodeGreek"/>
    <w:basedOn w:val="Normal"/>
    <w:rPr>
      <w:rFonts w:ascii="Courier New" w:hAnsi="Courier New"/>
      <w:sz w:val="2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